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817424" name="aa6dfa40-b240-11ef-a87a-a52dc76b5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178259" name="aa6dfa40-b240-11ef-a87a-a52dc76b5f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/ beige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6830944" name="1f112060-b23d-11ef-bf5f-95b3c8a73f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883842" name="1f112060-b23d-11ef-bf5f-95b3c8a73ff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Blumengefässe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6603691" name="ea6adb50-b23f-11ef-a80a-afa3fb43ac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888150" name="ea6adb50-b23f-11ef-a80a-afa3fb43ac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7887606" name="21656940-b240-11ef-befb-fba409645e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37975" name="21656940-b240-11ef-befb-fba409645e0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Plattenbelag untere Novilon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2105424" name="3eefd1d0-b240-11ef-a4ee-dd17b54b57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327718" name="3eefd1d0-b240-11ef-a4ee-dd17b54b578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9303477" name="5e7c4bf0-b240-11ef-a45c-69dccd664d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443158" name="5e7c4bf0-b240-11ef-a45c-69dccd664d8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5602480" name="6ffac050-b240-11ef-af42-b754355f73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63686" name="6ffac050-b240-11ef-af42-b754355f73f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457279" name="8d324df0-b240-11ef-99f7-3762539a27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054623" name="8d324df0-b240-11ef-99f7-3762539a27c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1006663" name="d6f8b7d0-b240-11ef-974d-43327f0db3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064501" name="d6f8b7d0-b240-11ef-974d-43327f0db35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9502089" name="f8212eb0-b240-11ef-b4de-fb4e5dd6ca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685555" name="f8212eb0-b240-11ef-b4de-fb4e5dd6cac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Sockelplatten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3924017" name="1972ff80-b241-11ef-99d5-913f4d5dd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030424" name="1972ff80-b241-11ef-99d5-913f4d5ddb0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0787383" name="3cdc8cc0-b241-11ef-8f19-21d46af2b8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849927" name="3cdc8cc0-b241-11ef-8f19-21d46af2b8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9119191" name="5514a750-b241-11ef-9087-0300c60066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947079" name="5514a750-b241-11ef-9087-0300c60066e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568227" name="704baa00-b241-11ef-abf8-877a656b38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855556" name="704baa00-b241-11ef-abf8-877a656b388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348417" name="8fb9edc0-b241-11ef-be8f-075738ad9b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752145" name="8fb9edc0-b241-11ef-be8f-075738ad9b8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1329341" name="a96917f0-b241-11ef-b260-5f51e0e5d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146431" name="a96917f0-b241-11ef-b260-5f51e0e5db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6996496" name="0a9776f0-b249-11ef-95e4-5bdcf3d6e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033132" name="0a9776f0-b249-11ef-95e4-5bdcf3d6e2a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3520140" name="24c63160-b249-11ef-932f-65b4f5e1b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767760" name="24c63160-b249-11ef-932f-65b4f5e1bbc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dem oberen Plattenbelag hat es weitere Platten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0013187" name="62adf8a0-b249-11ef-9a5f-67def24fa2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972445" name="62adf8a0-b249-11ef-9a5f-67def24fa2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0487059" name="7cef0290-b249-11ef-a3ab-af1d934f5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401809" name="7cef0290-b249-11ef-a3ab-af1d934f5c8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2976950" name="939c8580-b249-11ef-890a-b3922fa6e9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823808" name="939c8580-b249-11ef-890a-b3922fa6e9e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3882190" name="b43ce0a0-b249-11ef-afa4-9bc4707fc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94229" name="b43ce0a0-b249-11ef-afa4-9bc4707fc91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Novilon Belag hat es einen Plattenbelag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9539948" name="dc6bbe20-b249-11ef-8062-af9828b4af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845941" name="dc6bbe20-b249-11ef-8062-af9828b4af0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035547" name="f8df1160-b249-11ef-9eee-2bec12a8be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22306" name="f8df1160-b249-11ef-9eee-2bec12a8bef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den oberen Platten hat es einen weiteren Plattenbelag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7840385" name="215fdf70-b24a-11ef-a61d-77c2b3d0e7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458983" name="215fdf70-b24a-11ef-a61d-77c2b3d0e7f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9051446" name="362827a0-b24a-11ef-a4b4-393e1f27c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932844" name="362827a0-b24a-11ef-a4b4-393e1f27c7a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3330050" name="5b8bfe40-b24a-11ef-90f0-6df67b07a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103482" name="5b8bfe40-b24a-11ef-90f0-6df67b07a04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4658845" name="72b5dd20-b24a-11ef-b028-c79a5e404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076368" name="72b5dd20-b24a-11ef-b028-c79a5e404ac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4192600" name="8e124220-b24a-11ef-b139-4774332e29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787472" name="8e124220-b24a-11ef-b139-4774332e292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7462418" name="a5f64940-b24a-11ef-ba09-43b3b71fd0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880841" name="a5f64940-b24a-11ef-ba09-43b3b71fd00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4029727" name="47379ba0-b24c-11ef-adca-394d00dc6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159352" name="47379ba0-b24c-11ef-adca-394d00dc630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987711" name="72742e50-b24c-11ef-88e3-6f75181136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773107" name="72742e50-b24c-11ef-88e3-6f751811365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Keller / 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5596692" name="8c3a62f0-b24c-11ef-b21b-3d541a5036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929205" name="8c3a62f0-b24c-11ef-b21b-3d541a5036a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Keller / 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 </w:t>
            </w:r>
          </w:p>
        </w:tc>
        <w:tc>
          <w:p>
            <w:pPr>
              <w:spacing w:before="0" w:after="0" w:line="240" w:lineRule="auto"/>
            </w:pPr>
            <w:r>
              <w:t>Türen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9625331" name="c4c18450-b24c-11ef-9c80-39734d64ee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464826" name="c4c18450-b24c-11ef-9c80-39734d64ee1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Alle Türen im UG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Unterfeldweg 5, 4802 Strengelbach </w:t>
          </w:r>
        </w:p>
        <w:p>
          <w:pPr>
            <w:spacing w:before="0" w:after="0"/>
          </w:pPr>
          <w:r>
            <w:t>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